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377A49" w:rsidR="009815C7" w:rsidRPr="007B0071" w:rsidRDefault="008001C3" w:rsidP="00373F3E">
      <w:pPr>
        <w:spacing w:after="0" w:line="240" w:lineRule="auto"/>
        <w:jc w:val="center"/>
        <w:rPr>
          <w:rFonts w:ascii="Sylfaen" w:hAnsi="Sylfaen" w:cs="Sylfaen"/>
          <w:b/>
          <w:lang w:val="ka-GE"/>
        </w:rPr>
      </w:pPr>
      <w:r>
        <w:rPr>
          <w:rFonts w:ascii="Sylfaen" w:hAnsi="Sylfaen" w:cs="Sylfaen"/>
          <w:b/>
          <w:lang w:val="ka-GE"/>
        </w:rPr>
        <w:t xml:space="preserve">ფირდოუსის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56B9BEC8" w:rsidR="009261B9" w:rsidRDefault="009261B9" w:rsidP="004A66FB">
      <w:pPr>
        <w:spacing w:after="0" w:line="360" w:lineRule="auto"/>
        <w:rPr>
          <w:rFonts w:asciiTheme="minorHAnsi" w:hAnsiTheme="minorHAnsi"/>
          <w:b/>
          <w:lang w:val="ka-GE"/>
        </w:rPr>
      </w:pPr>
    </w:p>
    <w:p w14:paraId="2ED8F1AC" w14:textId="77777777" w:rsidR="00A57CA0" w:rsidRPr="00A57CA0" w:rsidRDefault="00A57CA0" w:rsidP="004A66FB">
      <w:pPr>
        <w:spacing w:after="0" w:line="360" w:lineRule="auto"/>
        <w:rPr>
          <w:rFonts w:asciiTheme="minorHAnsi" w:hAnsiTheme="minorHAnsi"/>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C5D81B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01C3">
        <w:rPr>
          <w:rFonts w:ascii="Sylfaen" w:hAnsi="Sylfaen" w:cs="Sylfaen"/>
          <w:lang w:val="ka-GE"/>
        </w:rPr>
        <w:t>ფირდოუსის ქუჩი</w:t>
      </w:r>
      <w:r w:rsidR="00475830" w:rsidRPr="00475830">
        <w:rPr>
          <w:rFonts w:ascii="Sylfaen" w:hAnsi="Sylfaen" w:cs="Sylfaen"/>
          <w:lang w:val="ka-GE"/>
        </w:rPr>
        <w:t xml:space="preserve">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1A37125" w:rsidR="00DB5C8D" w:rsidRPr="006005A1" w:rsidRDefault="008001C3" w:rsidP="00696A50">
      <w:pPr>
        <w:spacing w:after="0" w:line="240" w:lineRule="auto"/>
        <w:jc w:val="both"/>
        <w:rPr>
          <w:rFonts w:ascii="Sylfaen" w:hAnsi="Sylfaen" w:cs="Sylfaen"/>
          <w:lang w:val="ka-GE"/>
        </w:rPr>
      </w:pPr>
      <w:r>
        <w:rPr>
          <w:rFonts w:ascii="Sylfaen" w:hAnsi="Sylfaen" w:cs="Sylfaen"/>
          <w:lang w:val="ka-GE"/>
        </w:rPr>
        <w:t xml:space="preserve">ფირდოუსის ქუჩის </w:t>
      </w:r>
      <w:r w:rsidR="00475830" w:rsidRPr="00475830">
        <w:rPr>
          <w:rFonts w:ascii="Sylfaen" w:hAnsi="Sylfaen" w:cs="Sylfaen"/>
          <w:lang w:val="ka-GE"/>
        </w:rPr>
        <w:t xml:space="preserve">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9F433EB" w14:textId="77777777" w:rsidR="008001C3" w:rsidRDefault="008001C3"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04C6F6"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265C">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D2C340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57CA0">
        <w:rPr>
          <w:rFonts w:ascii="Sylfaen" w:hAnsi="Sylfaen" w:cs="Sylfaen"/>
          <w:b/>
          <w:sz w:val="20"/>
          <w:szCs w:val="20"/>
        </w:rPr>
        <w:t xml:space="preserve">2 </w:t>
      </w:r>
      <w:r w:rsidR="00A57CA0">
        <w:rPr>
          <w:rFonts w:ascii="Sylfaen" w:hAnsi="Sylfaen" w:cs="Sylfaen"/>
          <w:b/>
          <w:sz w:val="20"/>
          <w:szCs w:val="20"/>
          <w:lang w:val="ka-GE"/>
        </w:rPr>
        <w:t>ი</w:t>
      </w:r>
      <w:bookmarkStart w:id="1" w:name="_GoBack"/>
      <w:bookmarkEnd w:id="1"/>
      <w:r w:rsidR="00A57CA0">
        <w:rPr>
          <w:rFonts w:ascii="Sylfaen" w:hAnsi="Sylfaen" w:cs="Sylfaen"/>
          <w:b/>
          <w:sz w:val="20"/>
          <w:szCs w:val="20"/>
          <w:lang w:val="ka-GE"/>
        </w:rPr>
        <w:t>ვნისი,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48876" w14:textId="77777777" w:rsidR="00300198" w:rsidRDefault="00300198" w:rsidP="007902EA">
      <w:pPr>
        <w:spacing w:after="0" w:line="240" w:lineRule="auto"/>
      </w:pPr>
      <w:r>
        <w:separator/>
      </w:r>
    </w:p>
  </w:endnote>
  <w:endnote w:type="continuationSeparator" w:id="0">
    <w:p w14:paraId="69285DBB" w14:textId="77777777" w:rsidR="00300198" w:rsidRDefault="0030019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53F0372" w:rsidR="004A3BD8" w:rsidRDefault="004A3BD8">
        <w:pPr>
          <w:pStyle w:val="Footer"/>
          <w:jc w:val="right"/>
        </w:pPr>
        <w:r>
          <w:fldChar w:fldCharType="begin"/>
        </w:r>
        <w:r>
          <w:instrText xml:space="preserve"> PAGE   \* MERGEFORMAT </w:instrText>
        </w:r>
        <w:r>
          <w:fldChar w:fldCharType="separate"/>
        </w:r>
        <w:r w:rsidR="00A57CA0">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0DA6D" w14:textId="77777777" w:rsidR="00300198" w:rsidRDefault="00300198" w:rsidP="007902EA">
      <w:pPr>
        <w:spacing w:after="0" w:line="240" w:lineRule="auto"/>
      </w:pPr>
      <w:r>
        <w:separator/>
      </w:r>
    </w:p>
  </w:footnote>
  <w:footnote w:type="continuationSeparator" w:id="0">
    <w:p w14:paraId="4FC46680" w14:textId="77777777" w:rsidR="00300198" w:rsidRDefault="0030019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E57B5"/>
    <w:rsid w:val="000F03A0"/>
    <w:rsid w:val="000F2C03"/>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198"/>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656"/>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57CA0"/>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FAE2-6DA7-4B73-8C84-F32CD4103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6</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300</cp:revision>
  <cp:lastPrinted>2015-07-27T06:36:00Z</cp:lastPrinted>
  <dcterms:created xsi:type="dcterms:W3CDTF">2017-02-28T15:04:00Z</dcterms:created>
  <dcterms:modified xsi:type="dcterms:W3CDTF">2023-05-24T18:15:00Z</dcterms:modified>
</cp:coreProperties>
</file>